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UG-EG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398782310" name="019fdbf9-2ba1-7ced-bce4-1fe61fd316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8550729" name="019fdbf9-2ba1-7ced-bce4-1fe61fd316b4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758507642" name="019fdc46-fbe7-77fd-91dc-ba5cd227935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3712028" name="019fdc46-fbe7-77fd-91dc-ba5cd227935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Gang/ Treppenhaus </w:t>
            </w:r>
          </w:p>
          <w:p>
            <w:pPr>
              <w:spacing w:before="0" w:after="0" w:line="240" w:lineRule="auto"/>
            </w:pPr>
            <w:r>
              <w:t>UG-EG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70221460" name="019fdbfa-c21d-7521-af6b-58668b350af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553030" name="019fdbfa-c21d-7521-af6b-58668b350af8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517526435" name="019fdbfd-da47-7af3-94ca-239017f2afb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6203669" name="019fdbfd-da47-7af3-94ca-239017f2afb7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724303161" name="019fdc01-8ab3-751b-a225-0404b37fe81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6201118" name="019fdc01-8ab3-751b-a225-0404b37fe81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385219939" name="019fdc05-3f39-761c-829a-7f6b7e17ea4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238518" name="019fdc05-3f39-761c-829a-7f6b7e17ea47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218241234" name="019fdc3d-43ee-7dcc-9880-6a03bb5274d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5242503" name="019fdc3d-43ee-7dcc-9880-6a03bb5274da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335451390" name="019fdc42-05f9-793b-8099-96a29fb8a5f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3979600" name="019fdc42-05f9-793b-8099-96a29fb8a5f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Wohnzimmer/ Cheminée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842399974" name="019fdc48-8fd3-737b-a1f5-da731bafbfb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201646" name="019fdc48-8fd3-737b-a1f5-da731bafbfb4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UG-DG 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541808719" name="019fdc4e-7ab2-767c-b3da-91f639d412a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7814770" name="019fdc4e-7ab2-767c-b3da-91f639d412a9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Gang/ Treppenhaus </w:t>
            </w:r>
          </w:p>
          <w:p>
            <w:pPr>
              <w:spacing w:before="0" w:after="0" w:line="240" w:lineRule="auto"/>
            </w:pPr>
            <w:r>
              <w:t>UG-EG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6075111" name="019fdbfb-d129-7dd2-b9b8-fae4cb00234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6125807" name="019fdbfb-d129-7dd2-b9b8-fae4cb00234a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237285365" name="019fdbfe-9931-76aa-9cef-df1df02b616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7348405" name="019fdbfe-9931-76aa-9cef-df1df02b6160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487309105" name="019fdc02-505c-73f2-a91d-d46ee411df0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6530544" name="019fdc02-505c-73f2-a91d-d46ee411df0a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560069803" name="019fdc40-8718-7809-b173-0f15ce964a0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6055009" name="019fdc40-8718-7809-b173-0f15ce964a06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368115375" name="019fdc43-eb26-7546-b9ee-a8116c6c76c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5440026" name="019fdc43-eb26-7546-b9ee-a8116c6c76c0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 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2035333558" name="019fdbfc-c5f9-7e50-be80-799983e85a2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9121472" name="019fdbfc-c5f9-7e50-be80-799983e85a27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Küche/ Bad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 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133192349" name="019fdc41-4506-7e63-96f6-dcb225b6a8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5642229" name="019fdc41-4506-7e63-96f6-dcb225b6a8fa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UG-EG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Kork Isolierung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161945719" name="019fdc03-277e-7738-8063-aa51a6b84f3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0813757" name="019fdc03-277e-7738-8063-aa51a6b84f34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928398567" name="019fdc04-345c-79a2-9272-1b252ba2188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2850464" name="019fdc04-345c-79a2-9272-1b252ba2188a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775975200" name="019fdc3f-bc8f-7a22-9bf1-2ffab0538e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2712631" name="019fdc3f-bc8f-7a22-9bf1-2ffab0538ea3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332005297" name="019fdc42-bbac-77db-9151-54e8751c7b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3212585" name="019fdc42-bbac-77db-9151-54e8751c7bb5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379561091" name="019fdc05-f1b5-7938-9a7c-7ad2b3769b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0938472" name="019fdc05-f1b5-7938-9a7c-7ad2b3769ba0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Glasbausteine </w:t>
            </w:r>
          </w:p>
        </w:tc>
        <w:tc>
          <w:p>
            <w:pPr>
              <w:spacing w:before="0" w:after="0" w:line="240" w:lineRule="auto"/>
            </w:pPr>
            <w:r>
              <w:t>Fugenmörtel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659083376" name="019fdc3b-d14c-74b8-99d7-ea853be69dd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1525263" name="019fdc3b-d14c-74b8-99d7-ea853be69dd7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854733062" name="019fdc3e-af1f-75f2-a7d5-26b25726c53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2309484" name="019fdc3e-af1f-75f2-a7d5-26b25726c530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Wintergarten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845148469" name="019fdc44-ca35-72d7-a84b-6cc81699c5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3347793" name="019fdc44-ca35-72d7-a84b-6cc81699c51b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Balkon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70650035" name="019fdc4c-a18e-7293-8d56-6c0210f1fd3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3847409" name="019fdc4c-a18e-7293-8d56-6c0210f1fd33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Wintergarten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769127946" name="019fdc45-a7b6-7845-81cf-bd1e8be99a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7994162" name="019fdc45-a7b6-7845-81cf-bd1e8be99a12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460058732" name="019fdc49-98bd-7aaa-9b80-3a41d3c2cd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4547578" name="019fdc49-98bd-7aaa-9b80-3a41d3c2cde5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Abdeckung Pflanzen Beet</w:t>
            </w:r>
          </w:p>
        </w:tc>
        <w:tc>
          <w:p>
            <w:pPr>
              <w:spacing w:before="0" w:after="0" w:line="240" w:lineRule="auto"/>
            </w:pPr>
            <w:r>
              <w:t>Natursteinplatte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229848693" name="019fdc4b-0a61-7b21-a650-9c89591e6bf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6130188" name="019fdc4b-0a61-7b21-a650-9c89591e6bf5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Fassade/ Dach</w:t>
            </w:r>
          </w:p>
          <w:p>
            <w:pPr>
              <w:spacing w:before="0" w:after="0" w:line="240" w:lineRule="auto"/>
            </w:pPr>
            <w:r>
              <w:t>EG-DG</w:t>
            </w:r>
          </w:p>
          <w:p>
            <w:pPr>
              <w:spacing w:before="0" w:after="0" w:line="240" w:lineRule="auto"/>
            </w:pPr>
            <w:r>
              <w:t>Wand/ Dach</w:t>
            </w:r>
          </w:p>
        </w:tc>
        <w:tc>
          <w:p>
            <w:pPr>
              <w:spacing w:before="0" w:after="0" w:line="240" w:lineRule="auto"/>
            </w:pPr>
            <w:r>
              <w:t>Fassade/ Dach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984356411" name="019fdc4f-b255-7264-a5f0-671cdfa7e4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9981135" name="019fdc4f-b255-7264-a5f0-671cdfa7e48e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Eingang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 Vinyl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77517593" name="019fdbff-93bb-7e5e-b9d5-5c67f077e42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2186574" name="019fdbff-93bb-7e5e-b9d5-5c67f077e42b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Eingang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859653320" name="019fdc00-ae52-7fa3-ac8a-0e4e273866a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7250309" name="019fdc00-ae52-7fa3-ac8a-0e4e273866a0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8851"/>
                  <wp:effectExtent l="0" t="0" r="0" b="0"/>
                  <wp:docPr id="1279175036" name="019fdc47-dc18-7ab0-b5f3-f792631a4b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5865236" name="019fdc47-dc18-7ab0-b5f3-f792631a4bff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885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Balkon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660441572" name="019fdc4d-67b8-7eea-aceb-4cc92e29c38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5713318" name="019fdc4d-67b8-7eea-aceb-4cc92e29c388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Adlerfeldstrasse 47, 4402 Frenkendorf</w:t>
          </w:r>
        </w:p>
        <w:p>
          <w:pPr>
            <w:spacing w:before="0" w:after="0"/>
          </w:pPr>
          <w:r>
            <w:t>DN 1128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footer.xml" Type="http://schemas.openxmlformats.org/officeDocument/2006/relationships/footer" Id="rId3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